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927271" name="468bb680-16ad-11f0-a99b-21ee47427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597899" name="468bb680-16ad-11f0-a99b-21ee474270d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1555306" name="e7ce0c90-16a9-11f0-993c-4790c4a3f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631169" name="e7ce0c90-16a9-11f0-993c-4790c4a3f79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6924086" name="ca20f970-16ac-11f0-b209-eb6999da6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740580" name="ca20f970-16ac-11f0-b209-eb6999da6f5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615327" name="dd32df10-16ac-11f0-9592-2f06caca3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833427" name="dd32df10-16ac-11f0-9592-2f06caca3a6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8624374" name="ee72eae0-16ac-11f0-a988-270b78baf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929796" name="ee72eae0-16ac-11f0-a988-270b78baf6a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9017984" name="0157a600-16ad-11f0-b8ee-55c9caa51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129071" name="0157a600-16ad-11f0-b8ee-55c9caa5177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841389" name="f5357540-16ad-11f0-aeae-eff1128a38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011479" name="f5357540-16ad-11f0-aeae-eff1128a38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1125093" name="1175d1a0-16ae-11f0-89aa-65514152f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580843" name="1175d1a0-16ae-11f0-89aa-65514152f5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1377816" name="b0f9c720-16b0-11f0-8420-eb362d7b21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100262" name="b0f9c720-16b0-11f0-8420-eb362d7b216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850994" name="9fce2650-16b3-11f0-ab9a-2d236e9ac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10062" name="9fce2650-16b3-11f0-ab9a-2d236e9ac32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7894488" name="b7eb65e0-16b3-11f0-a94a-9f8993196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151971" name="b7eb65e0-16b3-11f0-a94a-9f899319671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2760021" name="d5a14b40-16b3-11f0-ab58-dbc87647c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923784" name="d5a14b40-16b3-11f0-ab58-dbc87647c98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940811" name="eb32afd0-16b3-11f0-bf44-1ff5a8d73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295121" name="eb32afd0-16b3-11f0-bf44-1ff5a8d7364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949483" name="11061120-16b4-11f0-ad80-33fedf927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508395" name="11061120-16b4-11f0-ad80-33fedf9278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6468406" name="28153c10-16b4-11f0-a5a8-b764ec0050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190610" name="28153c10-16b4-11f0-a5a8-b764ec00501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7636354" name="502546f0-16b4-11f0-8e50-c38cdf0bd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954442" name="502546f0-16b4-11f0-8e50-c38cdf0bdf4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3295006" name="945d1d20-16b4-11f0-9c9f-ed58215be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263566" name="945d1d20-16b4-11f0-9c9f-ed58215be1b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04153" name="a54a7510-16b4-11f0-b101-9bbcd7ccfe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978125" name="a54a7510-16b4-11f0-b101-9bbcd7ccfe4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2544374" name="bce7d640-16b4-11f0-bbba-4ddf49593e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118909" name="bce7d640-16b4-11f0-bbba-4ddf49593e3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Entré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0726916" name="1a8dd600-16b5-11f0-84bb-698bede302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547886" name="1a8dd600-16b5-11f0-84bb-698bede302f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188530" name="5edbcc40-16b5-11f0-9c3a-c5f3e6ac5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548050" name="5edbcc40-16b5-11f0-9c3a-c5f3e6ac51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949324" name="84ebe870-16b5-11f0-a7b6-ab1e0ff4e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304819" name="84ebe870-16b5-11f0-a7b6-ab1e0ff4e5c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3396218" name="93cc8070-16b5-11f0-b44c-99b838999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060293" name="93cc8070-16b5-11f0-b44c-99b83899981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5719347" name="b49ff980-16b5-11f0-94c1-fb4aeb7cd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338760" name="b49ff980-16b5-11f0-94c1-fb4aeb7cdad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9762874" name="9a6bfd00-16b7-11f0-86ba-4fe048b3ca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217339" name="9a6bfd00-16b7-11f0-86ba-4fe048b3ca7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1175733" name="b7094670-16b7-11f0-a4bb-6ddbe1f6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012600" name="b7094670-16b7-11f0-a4bb-6ddbe1f6e8f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161110" name="d4077490-16b7-11f0-8078-f5b5f7370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758675" name="d4077490-16b7-11f0-8078-f5b5f737014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1298154" name="ee273ae0-16b7-11f0-923d-8bcfb2362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921096" name="ee273ae0-16b7-11f0-923d-8bcfb236234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Spachtelmasse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3488827" name="10c6e870-16b8-11f0-8fdf-e35b80f1f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193871" name="10c6e870-16b8-11f0-8fdf-e35b80f1f93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0951208" name="2b253e60-16b8-11f0-b669-159343a4ec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440368" name="2b253e60-16b8-11f0-b669-159343a4ec2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8517521" name="438c5830-16b8-11f0-8154-5757d3f70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431133" name="438c5830-16b8-11f0-8154-5757d3f7057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4394437" name="03da14b0-16b9-11f0-99ba-5b1a3de0b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171127" name="03da14b0-16b9-11f0-99ba-5b1a3de0b89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6163916" name="bec3f700-16b9-11f0-808e-efe6efd0c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394114" name="bec3f700-16b9-11f0-808e-efe6efd0c70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Febsterrahmen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566522" name="db4db870-16b9-11f0-abdc-53ec6dcd8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401130" name="db4db870-16b9-11f0-abdc-53ec6dcd886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1149666" name="1dade870-16ba-11f0-9e3b-05e1217f4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056226" name="1dade870-16ba-11f0-9e3b-05e1217f497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Turmstrasse 23, 8400 Winterthur</w:t>
          </w:r>
        </w:p>
        <w:p>
          <w:pPr>
            <w:spacing w:before="0" w:after="0"/>
          </w:pPr>
          <w:r>
            <w:t>235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